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005F" w:rsidRPr="00045D6B" w:rsidRDefault="00045D6B">
      <w:pPr>
        <w:pStyle w:val="Ttulo1"/>
        <w:jc w:val="center"/>
        <w:rPr>
          <w:lang w:val="pt-PT"/>
        </w:rPr>
      </w:pPr>
      <w:r w:rsidRPr="00045D6B">
        <w:rPr>
          <w:lang w:val="pt-PT"/>
        </w:rPr>
        <w:t>Revisão do Portefólio de Produtos</w:t>
      </w:r>
      <w:r w:rsidR="002644AE">
        <w:rPr>
          <w:lang w:val="pt-PT"/>
        </w:rPr>
        <w:t xml:space="preserve"> Website</w:t>
      </w:r>
      <w:r>
        <w:rPr>
          <w:lang w:val="pt-PT"/>
        </w:rPr>
        <w:t xml:space="preserve"> | DGZOUP</w:t>
      </w:r>
    </w:p>
    <w:p w:rsidR="00045D6B" w:rsidRPr="00045D6B" w:rsidRDefault="00045D6B" w:rsidP="00045D6B">
      <w:pPr>
        <w:rPr>
          <w:sz w:val="20"/>
          <w:szCs w:val="20"/>
          <w:lang w:val="pt-PT"/>
        </w:rPr>
      </w:pPr>
    </w:p>
    <w:p w:rsidR="009B005F" w:rsidRPr="00045D6B" w:rsidRDefault="00045D6B">
      <w:pPr>
        <w:rPr>
          <w:sz w:val="20"/>
          <w:szCs w:val="20"/>
          <w:lang w:val="pt-PT"/>
        </w:rPr>
      </w:pPr>
      <w:r w:rsidRPr="00045D6B">
        <w:rPr>
          <w:b/>
          <w:sz w:val="20"/>
          <w:szCs w:val="20"/>
          <w:lang w:val="pt-PT"/>
        </w:rPr>
        <w:t>Objetivo</w:t>
      </w:r>
      <w:r w:rsidRPr="00045D6B">
        <w:rPr>
          <w:b/>
          <w:sz w:val="20"/>
          <w:szCs w:val="20"/>
          <w:lang w:val="pt-PT"/>
        </w:rPr>
        <w:br/>
      </w:r>
      <w:r w:rsidRPr="00045D6B">
        <w:rPr>
          <w:sz w:val="20"/>
          <w:szCs w:val="20"/>
          <w:lang w:val="pt-PT"/>
        </w:rPr>
        <w:t xml:space="preserve">Validar as famílias de produtos da DGZOUP que deverão integrar a nova estrutura do </w:t>
      </w:r>
      <w:r w:rsidR="002644AE">
        <w:rPr>
          <w:b/>
          <w:sz w:val="20"/>
          <w:szCs w:val="20"/>
          <w:lang w:val="pt-PT"/>
        </w:rPr>
        <w:t>WEBSITE</w:t>
      </w:r>
      <w:r w:rsidR="002644AE">
        <w:rPr>
          <w:sz w:val="20"/>
          <w:szCs w:val="20"/>
          <w:lang w:val="pt-PT"/>
        </w:rPr>
        <w:t>.</w:t>
      </w:r>
    </w:p>
    <w:tbl>
      <w:tblPr>
        <w:tblStyle w:val="TabeladeGrelha1Clara-Destaque5"/>
        <w:tblW w:w="9095" w:type="dxa"/>
        <w:tblLook w:val="04A0" w:firstRow="1" w:lastRow="0" w:firstColumn="1" w:lastColumn="0" w:noHBand="0" w:noVBand="1"/>
      </w:tblPr>
      <w:tblGrid>
        <w:gridCol w:w="2660"/>
        <w:gridCol w:w="1417"/>
        <w:gridCol w:w="1701"/>
        <w:gridCol w:w="1498"/>
        <w:gridCol w:w="1819"/>
      </w:tblGrid>
      <w:tr w:rsidR="00045D6B" w:rsidRPr="00045D6B" w:rsidTr="00045D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9B005F" w:rsidRPr="00045D6B" w:rsidRDefault="00045D6B" w:rsidP="00045D6B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045D6B">
              <w:rPr>
                <w:color w:val="000000" w:themeColor="text1"/>
                <w:sz w:val="20"/>
                <w:szCs w:val="20"/>
              </w:rPr>
              <w:t>Família</w:t>
            </w:r>
            <w:proofErr w:type="spellEnd"/>
            <w:r w:rsidRPr="00045D6B">
              <w:rPr>
                <w:color w:val="000000" w:themeColor="text1"/>
                <w:sz w:val="20"/>
                <w:szCs w:val="20"/>
              </w:rPr>
              <w:t xml:space="preserve"> de </w:t>
            </w:r>
            <w:proofErr w:type="spellStart"/>
            <w:r w:rsidRPr="00045D6B">
              <w:rPr>
                <w:color w:val="000000" w:themeColor="text1"/>
                <w:sz w:val="20"/>
                <w:szCs w:val="20"/>
              </w:rPr>
              <w:t>Produtos</w:t>
            </w:r>
            <w:proofErr w:type="spellEnd"/>
          </w:p>
        </w:tc>
        <w:tc>
          <w:tcPr>
            <w:tcW w:w="1417" w:type="dxa"/>
          </w:tcPr>
          <w:p w:rsidR="009B005F" w:rsidRPr="00045D6B" w:rsidRDefault="00045D6B" w:rsidP="00045D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  <w:r w:rsidRPr="00045D6B">
              <w:rPr>
                <w:color w:val="000000" w:themeColor="text1"/>
                <w:sz w:val="20"/>
                <w:szCs w:val="20"/>
              </w:rPr>
              <w:t>Manter</w:t>
            </w:r>
          </w:p>
        </w:tc>
        <w:tc>
          <w:tcPr>
            <w:tcW w:w="1701" w:type="dxa"/>
          </w:tcPr>
          <w:p w:rsidR="009B005F" w:rsidRPr="00045D6B" w:rsidRDefault="00045D6B" w:rsidP="00045D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  <w:r w:rsidRPr="00045D6B">
              <w:rPr>
                <w:color w:val="000000" w:themeColor="text1"/>
                <w:sz w:val="20"/>
                <w:szCs w:val="20"/>
              </w:rPr>
              <w:t>Retirar</w:t>
            </w:r>
          </w:p>
        </w:tc>
        <w:tc>
          <w:tcPr>
            <w:tcW w:w="1498" w:type="dxa"/>
          </w:tcPr>
          <w:p w:rsidR="009B005F" w:rsidRPr="00045D6B" w:rsidRDefault="00045D6B" w:rsidP="00045D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045D6B">
              <w:rPr>
                <w:color w:val="000000" w:themeColor="text1"/>
                <w:sz w:val="20"/>
                <w:szCs w:val="20"/>
              </w:rPr>
              <w:t>Destaque</w:t>
            </w:r>
            <w:proofErr w:type="spellEnd"/>
          </w:p>
        </w:tc>
        <w:tc>
          <w:tcPr>
            <w:tcW w:w="1819" w:type="dxa"/>
          </w:tcPr>
          <w:p w:rsidR="009B005F" w:rsidRPr="00045D6B" w:rsidRDefault="00045D6B" w:rsidP="00045D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0"/>
                <w:szCs w:val="20"/>
              </w:rPr>
            </w:pPr>
            <w:r w:rsidRPr="00045D6B">
              <w:rPr>
                <w:color w:val="000000" w:themeColor="text1"/>
                <w:sz w:val="20"/>
                <w:szCs w:val="20"/>
              </w:rPr>
              <w:t>Observações</w:t>
            </w:r>
          </w:p>
        </w:tc>
      </w:tr>
      <w:tr w:rsidR="00045D6B" w:rsidRPr="00045D6B" w:rsidTr="00045D6B">
        <w:trPr>
          <w:trHeight w:val="5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9B005F" w:rsidRPr="00045D6B" w:rsidRDefault="00045D6B" w:rsidP="00045D6B">
            <w:pPr>
              <w:jc w:val="center"/>
              <w:rPr>
                <w:sz w:val="20"/>
                <w:szCs w:val="20"/>
              </w:rPr>
            </w:pPr>
            <w:proofErr w:type="spellStart"/>
            <w:r w:rsidRPr="00045D6B">
              <w:rPr>
                <w:sz w:val="20"/>
                <w:szCs w:val="20"/>
              </w:rPr>
              <w:t>Insertos</w:t>
            </w:r>
            <w:proofErr w:type="spellEnd"/>
            <w:r w:rsidRPr="00045D6B">
              <w:rPr>
                <w:sz w:val="20"/>
                <w:szCs w:val="20"/>
              </w:rPr>
              <w:t xml:space="preserve"> de </w:t>
            </w:r>
            <w:proofErr w:type="spellStart"/>
            <w:r w:rsidRPr="00045D6B">
              <w:rPr>
                <w:sz w:val="20"/>
                <w:szCs w:val="20"/>
              </w:rPr>
              <w:t>Latão</w:t>
            </w:r>
            <w:proofErr w:type="spellEnd"/>
          </w:p>
        </w:tc>
        <w:tc>
          <w:tcPr>
            <w:tcW w:w="1417" w:type="dxa"/>
          </w:tcPr>
          <w:p w:rsidR="009B005F" w:rsidRPr="00045D6B" w:rsidRDefault="002644AE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701" w:type="dxa"/>
          </w:tcPr>
          <w:p w:rsidR="009B005F" w:rsidRPr="00045D6B" w:rsidRDefault="00045D6B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45D6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498" w:type="dxa"/>
          </w:tcPr>
          <w:p w:rsidR="009B005F" w:rsidRPr="00045D6B" w:rsidRDefault="002644AE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819" w:type="dxa"/>
          </w:tcPr>
          <w:p w:rsidR="009B005F" w:rsidRPr="00045D6B" w:rsidRDefault="009B005F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9B005F" w:rsidRPr="00045D6B" w:rsidTr="00045D6B">
        <w:trPr>
          <w:trHeight w:val="5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9B005F" w:rsidRPr="00045D6B" w:rsidRDefault="00045D6B" w:rsidP="00045D6B">
            <w:pPr>
              <w:jc w:val="center"/>
              <w:rPr>
                <w:sz w:val="20"/>
                <w:szCs w:val="20"/>
              </w:rPr>
            </w:pPr>
            <w:proofErr w:type="spellStart"/>
            <w:r w:rsidRPr="00045D6B">
              <w:rPr>
                <w:sz w:val="20"/>
                <w:szCs w:val="20"/>
              </w:rPr>
              <w:t>Peças</w:t>
            </w:r>
            <w:proofErr w:type="spellEnd"/>
            <w:r w:rsidRPr="00045D6B">
              <w:rPr>
                <w:sz w:val="20"/>
                <w:szCs w:val="20"/>
              </w:rPr>
              <w:t xml:space="preserve"> </w:t>
            </w:r>
            <w:proofErr w:type="spellStart"/>
            <w:r w:rsidRPr="00045D6B">
              <w:rPr>
                <w:sz w:val="20"/>
                <w:szCs w:val="20"/>
              </w:rPr>
              <w:t>Especiais</w:t>
            </w:r>
            <w:proofErr w:type="spellEnd"/>
          </w:p>
        </w:tc>
        <w:tc>
          <w:tcPr>
            <w:tcW w:w="1417" w:type="dxa"/>
          </w:tcPr>
          <w:p w:rsidR="009B005F" w:rsidRPr="00045D6B" w:rsidRDefault="002644AE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701" w:type="dxa"/>
          </w:tcPr>
          <w:p w:rsidR="009B005F" w:rsidRPr="00045D6B" w:rsidRDefault="00045D6B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45D6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498" w:type="dxa"/>
          </w:tcPr>
          <w:p w:rsidR="009B005F" w:rsidRPr="00045D6B" w:rsidRDefault="00045D6B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45D6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819" w:type="dxa"/>
          </w:tcPr>
          <w:p w:rsidR="009B005F" w:rsidRPr="00045D6B" w:rsidRDefault="009B005F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045D6B" w:rsidRPr="00045D6B" w:rsidTr="00045D6B">
        <w:trPr>
          <w:trHeight w:val="8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9B005F" w:rsidRPr="00045D6B" w:rsidRDefault="00045D6B" w:rsidP="00045D6B">
            <w:pPr>
              <w:jc w:val="center"/>
              <w:rPr>
                <w:sz w:val="20"/>
                <w:szCs w:val="20"/>
              </w:rPr>
            </w:pPr>
            <w:r w:rsidRPr="00045D6B">
              <w:rPr>
                <w:sz w:val="20"/>
                <w:szCs w:val="20"/>
              </w:rPr>
              <w:t>Componentes para Eletrónica</w:t>
            </w:r>
          </w:p>
        </w:tc>
        <w:tc>
          <w:tcPr>
            <w:tcW w:w="1417" w:type="dxa"/>
          </w:tcPr>
          <w:p w:rsidR="009B005F" w:rsidRPr="00045D6B" w:rsidRDefault="002644AE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701" w:type="dxa"/>
          </w:tcPr>
          <w:p w:rsidR="009B005F" w:rsidRPr="00045D6B" w:rsidRDefault="00045D6B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45D6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498" w:type="dxa"/>
          </w:tcPr>
          <w:p w:rsidR="009B005F" w:rsidRPr="00045D6B" w:rsidRDefault="00045D6B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45D6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819" w:type="dxa"/>
          </w:tcPr>
          <w:p w:rsidR="009B005F" w:rsidRPr="00045D6B" w:rsidRDefault="009B005F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9B005F" w:rsidRPr="00045D6B" w:rsidTr="00045D6B">
        <w:trPr>
          <w:trHeight w:val="8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9B005F" w:rsidRPr="00045D6B" w:rsidRDefault="00045D6B" w:rsidP="00045D6B">
            <w:pPr>
              <w:jc w:val="center"/>
              <w:rPr>
                <w:sz w:val="20"/>
                <w:szCs w:val="20"/>
                <w:lang w:val="pt-PT"/>
              </w:rPr>
            </w:pPr>
            <w:r w:rsidRPr="00045D6B">
              <w:rPr>
                <w:sz w:val="20"/>
                <w:szCs w:val="20"/>
                <w:lang w:val="pt-PT"/>
              </w:rPr>
              <w:t>Acessórios e Buchas</w:t>
            </w:r>
          </w:p>
        </w:tc>
        <w:tc>
          <w:tcPr>
            <w:tcW w:w="1417" w:type="dxa"/>
          </w:tcPr>
          <w:p w:rsidR="009B005F" w:rsidRPr="00045D6B" w:rsidRDefault="00045D6B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45D6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701" w:type="dxa"/>
          </w:tcPr>
          <w:p w:rsidR="009B005F" w:rsidRPr="00045D6B" w:rsidRDefault="002644AE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8" w:type="dxa"/>
          </w:tcPr>
          <w:p w:rsidR="009B005F" w:rsidRPr="00045D6B" w:rsidRDefault="00045D6B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45D6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819" w:type="dxa"/>
          </w:tcPr>
          <w:p w:rsidR="009B005F" w:rsidRPr="00045D6B" w:rsidRDefault="009B005F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045D6B" w:rsidRPr="00045D6B" w:rsidTr="00045D6B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9B005F" w:rsidRPr="00045D6B" w:rsidRDefault="00045D6B" w:rsidP="00045D6B">
            <w:pPr>
              <w:jc w:val="center"/>
              <w:rPr>
                <w:sz w:val="20"/>
                <w:szCs w:val="20"/>
              </w:rPr>
            </w:pPr>
            <w:proofErr w:type="spellStart"/>
            <w:r w:rsidRPr="00045D6B">
              <w:rPr>
                <w:sz w:val="20"/>
                <w:szCs w:val="20"/>
              </w:rPr>
              <w:t>Acessórios</w:t>
            </w:r>
            <w:proofErr w:type="spellEnd"/>
            <w:r w:rsidRPr="00045D6B">
              <w:rPr>
                <w:sz w:val="20"/>
                <w:szCs w:val="20"/>
              </w:rPr>
              <w:t xml:space="preserve"> Terra</w:t>
            </w:r>
          </w:p>
        </w:tc>
        <w:tc>
          <w:tcPr>
            <w:tcW w:w="1417" w:type="dxa"/>
          </w:tcPr>
          <w:p w:rsidR="009B005F" w:rsidRPr="00045D6B" w:rsidRDefault="00045D6B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45D6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701" w:type="dxa"/>
          </w:tcPr>
          <w:p w:rsidR="009B005F" w:rsidRPr="00045D6B" w:rsidRDefault="002644AE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98" w:type="dxa"/>
          </w:tcPr>
          <w:p w:rsidR="009B005F" w:rsidRPr="00045D6B" w:rsidRDefault="00045D6B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45D6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819" w:type="dxa"/>
          </w:tcPr>
          <w:p w:rsidR="009B005F" w:rsidRPr="00045D6B" w:rsidRDefault="009B005F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  <w:tr w:rsidR="009B005F" w:rsidRPr="00045D6B" w:rsidTr="00045D6B">
        <w:trPr>
          <w:trHeight w:val="5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:rsidR="009B005F" w:rsidRPr="00045D6B" w:rsidRDefault="00045D6B" w:rsidP="00045D6B">
            <w:pPr>
              <w:jc w:val="center"/>
              <w:rPr>
                <w:sz w:val="20"/>
                <w:szCs w:val="20"/>
              </w:rPr>
            </w:pPr>
            <w:proofErr w:type="spellStart"/>
            <w:r w:rsidRPr="00045D6B">
              <w:rPr>
                <w:sz w:val="20"/>
                <w:szCs w:val="20"/>
              </w:rPr>
              <w:t>Acessórios</w:t>
            </w:r>
            <w:proofErr w:type="spellEnd"/>
            <w:r w:rsidRPr="00045D6B">
              <w:rPr>
                <w:sz w:val="20"/>
                <w:szCs w:val="20"/>
              </w:rPr>
              <w:t xml:space="preserve"> </w:t>
            </w:r>
            <w:proofErr w:type="spellStart"/>
            <w:r w:rsidRPr="00045D6B">
              <w:rPr>
                <w:sz w:val="20"/>
                <w:szCs w:val="20"/>
              </w:rPr>
              <w:t>Moldes</w:t>
            </w:r>
            <w:proofErr w:type="spellEnd"/>
          </w:p>
        </w:tc>
        <w:tc>
          <w:tcPr>
            <w:tcW w:w="1417" w:type="dxa"/>
          </w:tcPr>
          <w:p w:rsidR="009B005F" w:rsidRPr="00045D6B" w:rsidRDefault="002644AE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701" w:type="dxa"/>
          </w:tcPr>
          <w:p w:rsidR="009B005F" w:rsidRPr="00045D6B" w:rsidRDefault="00045D6B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45D6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498" w:type="dxa"/>
          </w:tcPr>
          <w:p w:rsidR="009B005F" w:rsidRPr="00045D6B" w:rsidRDefault="00045D6B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045D6B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1819" w:type="dxa"/>
          </w:tcPr>
          <w:p w:rsidR="009B005F" w:rsidRPr="00045D6B" w:rsidRDefault="009B005F" w:rsidP="00045D6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:rsidR="009B005F" w:rsidRDefault="00045D6B">
      <w:pPr>
        <w:pStyle w:val="Ttulo2"/>
        <w:rPr>
          <w:sz w:val="20"/>
          <w:szCs w:val="20"/>
        </w:rPr>
      </w:pPr>
      <w:proofErr w:type="spellStart"/>
      <w:r w:rsidRPr="00045D6B">
        <w:rPr>
          <w:sz w:val="20"/>
          <w:szCs w:val="20"/>
        </w:rPr>
        <w:t>Informação</w:t>
      </w:r>
      <w:proofErr w:type="spellEnd"/>
      <w:r w:rsidRPr="00045D6B">
        <w:rPr>
          <w:sz w:val="20"/>
          <w:szCs w:val="20"/>
        </w:rPr>
        <w:t xml:space="preserve"> </w:t>
      </w:r>
      <w:proofErr w:type="spellStart"/>
      <w:r w:rsidRPr="00045D6B">
        <w:rPr>
          <w:sz w:val="20"/>
          <w:szCs w:val="20"/>
        </w:rPr>
        <w:t>adicional</w:t>
      </w:r>
      <w:proofErr w:type="spellEnd"/>
    </w:p>
    <w:p w:rsidR="002644AE" w:rsidRPr="00C85074" w:rsidRDefault="002644AE" w:rsidP="002644AE">
      <w:pPr>
        <w:rPr>
          <w:b/>
        </w:rPr>
      </w:pPr>
    </w:p>
    <w:p w:rsidR="009B005F" w:rsidRPr="00C85074" w:rsidRDefault="002644AE" w:rsidP="002644AE">
      <w:pPr>
        <w:pStyle w:val="PargrafodaLista"/>
        <w:numPr>
          <w:ilvl w:val="0"/>
          <w:numId w:val="10"/>
        </w:numPr>
        <w:rPr>
          <w:b/>
          <w:sz w:val="20"/>
          <w:szCs w:val="20"/>
          <w:lang w:val="pt-PT"/>
        </w:rPr>
      </w:pPr>
      <w:r w:rsidRPr="00C85074">
        <w:rPr>
          <w:b/>
          <w:sz w:val="20"/>
          <w:szCs w:val="20"/>
          <w:lang w:val="pt-PT"/>
        </w:rPr>
        <w:t>F</w:t>
      </w:r>
      <w:r w:rsidR="00045D6B" w:rsidRPr="00C85074">
        <w:rPr>
          <w:b/>
          <w:sz w:val="20"/>
          <w:szCs w:val="20"/>
          <w:lang w:val="pt-PT"/>
        </w:rPr>
        <w:t>amília</w:t>
      </w:r>
      <w:r w:rsidRPr="00C85074">
        <w:rPr>
          <w:b/>
          <w:sz w:val="20"/>
          <w:szCs w:val="20"/>
          <w:lang w:val="pt-PT"/>
        </w:rPr>
        <w:t xml:space="preserve"> de produtos </w:t>
      </w:r>
      <w:r w:rsidR="00045D6B" w:rsidRPr="00C85074">
        <w:rPr>
          <w:b/>
          <w:sz w:val="20"/>
          <w:szCs w:val="20"/>
          <w:lang w:val="pt-PT"/>
        </w:rPr>
        <w:t>mais vendidos</w:t>
      </w:r>
      <w:r w:rsidRPr="00C85074">
        <w:rPr>
          <w:b/>
          <w:sz w:val="20"/>
          <w:szCs w:val="20"/>
          <w:lang w:val="pt-PT"/>
        </w:rPr>
        <w:t xml:space="preserve"> –</w:t>
      </w:r>
      <w:r w:rsidR="00C85074" w:rsidRPr="00C85074">
        <w:rPr>
          <w:b/>
          <w:color w:val="0070C0"/>
          <w:sz w:val="20"/>
          <w:szCs w:val="20"/>
          <w:lang w:val="pt-PT"/>
        </w:rPr>
        <w:t>Insertos</w:t>
      </w:r>
      <w:r w:rsidRPr="00C85074">
        <w:rPr>
          <w:b/>
          <w:color w:val="0070C0"/>
          <w:sz w:val="20"/>
          <w:szCs w:val="20"/>
          <w:lang w:val="pt-PT"/>
        </w:rPr>
        <w:t>;</w:t>
      </w:r>
    </w:p>
    <w:p w:rsidR="009B005F" w:rsidRPr="00C85074" w:rsidRDefault="002644AE" w:rsidP="002644AE">
      <w:pPr>
        <w:pStyle w:val="PargrafodaLista"/>
        <w:numPr>
          <w:ilvl w:val="0"/>
          <w:numId w:val="10"/>
        </w:numPr>
        <w:rPr>
          <w:b/>
          <w:color w:val="000000" w:themeColor="text1"/>
          <w:sz w:val="20"/>
          <w:szCs w:val="20"/>
          <w:lang w:val="pt-PT"/>
        </w:rPr>
      </w:pPr>
      <w:r w:rsidRPr="00C85074">
        <w:rPr>
          <w:b/>
          <w:sz w:val="20"/>
          <w:szCs w:val="20"/>
          <w:lang w:val="pt-PT"/>
        </w:rPr>
        <w:t>F</w:t>
      </w:r>
      <w:r w:rsidR="00045D6B" w:rsidRPr="00C85074">
        <w:rPr>
          <w:b/>
          <w:sz w:val="20"/>
          <w:szCs w:val="20"/>
          <w:lang w:val="pt-PT"/>
        </w:rPr>
        <w:t xml:space="preserve">amília </w:t>
      </w:r>
      <w:r w:rsidRPr="00C85074">
        <w:rPr>
          <w:b/>
          <w:sz w:val="20"/>
          <w:szCs w:val="20"/>
          <w:lang w:val="pt-PT"/>
        </w:rPr>
        <w:t>a ser</w:t>
      </w:r>
      <w:r w:rsidR="00045D6B" w:rsidRPr="00C85074">
        <w:rPr>
          <w:b/>
          <w:sz w:val="20"/>
          <w:szCs w:val="20"/>
          <w:lang w:val="pt-PT"/>
        </w:rPr>
        <w:t xml:space="preserve"> acrescentad</w:t>
      </w:r>
      <w:r w:rsidRPr="00C85074">
        <w:rPr>
          <w:b/>
          <w:sz w:val="20"/>
          <w:szCs w:val="20"/>
          <w:lang w:val="pt-PT"/>
        </w:rPr>
        <w:t>a</w:t>
      </w:r>
      <w:r w:rsidR="00045D6B" w:rsidRPr="00C85074">
        <w:rPr>
          <w:b/>
          <w:sz w:val="20"/>
          <w:szCs w:val="20"/>
          <w:lang w:val="pt-PT"/>
        </w:rPr>
        <w:t xml:space="preserve"> ao novo portefólio</w:t>
      </w:r>
      <w:r w:rsidRPr="00C85074">
        <w:rPr>
          <w:b/>
          <w:sz w:val="20"/>
          <w:szCs w:val="20"/>
          <w:lang w:val="pt-PT"/>
        </w:rPr>
        <w:t xml:space="preserve"> de produtos no website – </w:t>
      </w:r>
      <w:r w:rsidRPr="00C85074">
        <w:rPr>
          <w:b/>
          <w:color w:val="0070C0"/>
          <w:sz w:val="20"/>
          <w:szCs w:val="20"/>
          <w:lang w:val="pt-PT"/>
        </w:rPr>
        <w:t>Acessórios Elétricos;</w:t>
      </w:r>
      <w:bookmarkStart w:id="0" w:name="_GoBack"/>
      <w:bookmarkEnd w:id="0"/>
    </w:p>
    <w:p w:rsidR="002644AE" w:rsidRDefault="002644AE" w:rsidP="002644AE">
      <w:pPr>
        <w:rPr>
          <w:sz w:val="20"/>
          <w:szCs w:val="20"/>
          <w:lang w:val="pt-PT"/>
        </w:rPr>
      </w:pPr>
    </w:p>
    <w:p w:rsidR="002644AE" w:rsidRPr="002644AE" w:rsidRDefault="002644AE" w:rsidP="002644AE">
      <w:pPr>
        <w:rPr>
          <w:b/>
          <w:color w:val="000000" w:themeColor="text1"/>
          <w:sz w:val="20"/>
          <w:szCs w:val="20"/>
          <w:lang w:val="pt-PT"/>
        </w:rPr>
      </w:pPr>
    </w:p>
    <w:sectPr w:rsidR="002644AE" w:rsidRPr="002644A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mmarc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mmarc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6A21B21"/>
    <w:multiLevelType w:val="hybridMultilevel"/>
    <w:tmpl w:val="FFA4F25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6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5D6B"/>
    <w:rsid w:val="0006063C"/>
    <w:rsid w:val="0015074B"/>
    <w:rsid w:val="002644AE"/>
    <w:rsid w:val="0029639D"/>
    <w:rsid w:val="00326F90"/>
    <w:rsid w:val="009B005F"/>
    <w:rsid w:val="00AA1D8D"/>
    <w:rsid w:val="00B47730"/>
    <w:rsid w:val="00C85074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CD425C"/>
  <w14:defaultImageDpi w14:val="300"/>
  <w15:docId w15:val="{2A16F1B8-1863-0F43-9E6D-26BA691C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te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te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618BF"/>
  </w:style>
  <w:style w:type="paragraph" w:styleId="Rodap">
    <w:name w:val="footer"/>
    <w:basedOn w:val="Normal"/>
    <w:link w:val="RodapCar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ter">
    <w:name w:val="Título 1 Caráter"/>
    <w:basedOn w:val="Tipodeletrapredefinidodopargraf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ter">
    <w:name w:val="Título 3 Caráter"/>
    <w:basedOn w:val="Tipodeletrapredefinidodopargraf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arter"/>
    <w:uiPriority w:val="99"/>
    <w:unhideWhenUsed/>
    <w:rsid w:val="00AA1D8D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AA1D8D"/>
  </w:style>
  <w:style w:type="paragraph" w:styleId="Corpodetexto2">
    <w:name w:val="Body Text 2"/>
    <w:basedOn w:val="Normal"/>
    <w:link w:val="Corpodetexto2Carter"/>
    <w:uiPriority w:val="99"/>
    <w:unhideWhenUsed/>
    <w:rsid w:val="00AA1D8D"/>
    <w:pPr>
      <w:spacing w:after="120" w:line="480" w:lineRule="auto"/>
    </w:p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AA1D8D"/>
  </w:style>
  <w:style w:type="paragraph" w:styleId="Corpodetexto3">
    <w:name w:val="Body Text 3"/>
    <w:basedOn w:val="Normal"/>
    <w:link w:val="Corpodetexto3Carte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mmarc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mmarc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mmarc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ar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arter">
    <w:name w:val="Texto de macro Caráter"/>
    <w:basedOn w:val="Tipodeletrapredefinidodopargraf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arter"/>
    <w:uiPriority w:val="29"/>
    <w:qFormat/>
    <w:rsid w:val="00FC693F"/>
    <w:rPr>
      <w:i/>
      <w:iCs/>
      <w:color w:val="000000" w:themeColor="text1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Tipodeletrapredefinidodopargrafo"/>
    <w:uiPriority w:val="22"/>
    <w:qFormat/>
    <w:rsid w:val="00FC693F"/>
    <w:rPr>
      <w:b/>
      <w:bCs/>
    </w:rPr>
  </w:style>
  <w:style w:type="character" w:styleId="nfase">
    <w:name w:val="Emphasis"/>
    <w:basedOn w:val="Tipodeletrapredefinidodopargraf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Discreta">
    <w:name w:val="Subtle Emphasis"/>
    <w:basedOn w:val="Tipodeletrapredefinidodopargraf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Tipodeletrapredefinidodopargraf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FC693F"/>
    <w:rPr>
      <w:b/>
      <w:bCs/>
      <w:smallCaps/>
      <w:spacing w:val="5"/>
    </w:rPr>
  </w:style>
  <w:style w:type="paragraph" w:styleId="Cabealhodondice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elha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Cor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Cor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Cor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Cor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Cor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Cor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Cor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Cor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Cor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Cor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Cor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Cor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elha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elhaClara-Cor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elhaClara-Cor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elhaClara-Cor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elhaClara-Cor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elhaClara-Cor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elhaClara-Cor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1-Cor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dio2-Cor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Cor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Cor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Cor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Cor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Cor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Cor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Cor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Cor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Cor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Cor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Cor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Cor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elha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elhaMdia1-Cor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elhaMdia1-Cor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elhaMdia1-Cor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elhaMdia1-Cor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elhaMdia1-Cor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elhaMdia1-Cor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elha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2-Cor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2-Cor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2-Cor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2-Cor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2-Cor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2-Cor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elha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elhaMdia3-Cor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elhaMdia3-Cor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elhaMdia3-Cor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elhaMdia3-Cor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elhaMdia3-Cor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elhaMdia3-Cor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Cor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Cor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Cor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Cor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Cor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Cor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Colorido-Cor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Colorido-Cor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Colorido-Cor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Colorido-Cor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Colorido-Cor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Colorido-Cor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Cor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Cor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Cor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Cor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Cor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Cor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elha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elhaColorida-Cor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elhaColorida-Cor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elhaColorida-Cor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elhaColorida-Cor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elhaColorida-Cor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elhaColorida-Cor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TabelaSimples2">
    <w:name w:val="Plain Table 2"/>
    <w:basedOn w:val="Tabelanormal"/>
    <w:uiPriority w:val="99"/>
    <w:rsid w:val="00045D6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Simples1">
    <w:name w:val="Plain Table 1"/>
    <w:basedOn w:val="Tabelanormal"/>
    <w:uiPriority w:val="99"/>
    <w:rsid w:val="00045D6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Simples5">
    <w:name w:val="Plain Table 5"/>
    <w:basedOn w:val="Tabelanormal"/>
    <w:uiPriority w:val="99"/>
    <w:rsid w:val="00045D6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deGrelha1Clara-Destaque5">
    <w:name w:val="Grid Table 1 Light Accent 5"/>
    <w:basedOn w:val="Tabelanormal"/>
    <w:uiPriority w:val="46"/>
    <w:rsid w:val="00045D6B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elha3-Destaque1">
    <w:name w:val="Grid Table 3 Accent 1"/>
    <w:basedOn w:val="Tabelanormal"/>
    <w:uiPriority w:val="48"/>
    <w:rsid w:val="00045D6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TabeladeGrelha1Clara-Destaque1">
    <w:name w:val="Grid Table 1 Light Accent 1"/>
    <w:basedOn w:val="Tabelanormal"/>
    <w:uiPriority w:val="46"/>
    <w:rsid w:val="00045D6B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elha2-Destaque1">
    <w:name w:val="Grid Table 2 Accent 1"/>
    <w:basedOn w:val="Tabelanormal"/>
    <w:uiPriority w:val="47"/>
    <w:rsid w:val="00045D6B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deGrelha4">
    <w:name w:val="Grid Table 4"/>
    <w:basedOn w:val="Tabelanormal"/>
    <w:uiPriority w:val="49"/>
    <w:rsid w:val="00045D6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elha4-Destaque1">
    <w:name w:val="Grid Table 4 Accent 1"/>
    <w:basedOn w:val="Tabelanormal"/>
    <w:uiPriority w:val="49"/>
    <w:rsid w:val="00045D6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deGrelha4-Destaque5">
    <w:name w:val="Grid Table 4 Accent 5"/>
    <w:basedOn w:val="Tabelanormal"/>
    <w:uiPriority w:val="49"/>
    <w:rsid w:val="00045D6B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adeGrelha4-Destaque2">
    <w:name w:val="Grid Table 4 Accent 2"/>
    <w:basedOn w:val="Tabelanormal"/>
    <w:uiPriority w:val="49"/>
    <w:rsid w:val="00045D6B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TabeladeGrelha3-Destaque3">
    <w:name w:val="Grid Table 3 Accent 3"/>
    <w:basedOn w:val="Tabelanormal"/>
    <w:uiPriority w:val="48"/>
    <w:rsid w:val="00045D6B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5C4EBF-F479-A148-9C99-6E56275B5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83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Mariana Russo</cp:lastModifiedBy>
  <cp:revision>3</cp:revision>
  <dcterms:created xsi:type="dcterms:W3CDTF">2026-07-06T16:31:00Z</dcterms:created>
  <dcterms:modified xsi:type="dcterms:W3CDTF">2026-07-06T16:44:00Z</dcterms:modified>
  <cp:category/>
</cp:coreProperties>
</file>